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6998714" name="01a0237d-9ef5-78de-9b34-bd996526b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5373656" name="01a0237d-9ef5-78de-9b34-bd996526b0e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5406187" name="01a02385-326c-7ad3-a84b-26caee36bc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8480171" name="01a02385-326c-7ad3-a84b-26caee36bc7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Schnüre</w:t>
            </w:r>
          </w:p>
          <w:p>
            <w:pPr>
              <w:spacing w:before="0" w:after="0"/>
            </w:pPr>
            <w:r>
              <w:t>Ölofen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052857" name="01a0237e-dd5a-71e0-b21d-e408acd7c0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4813420" name="01a0237e-dd5a-71e0-b21d-e408acd7c04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2120800" name="01a0237e-f0cd-70dd-ae29-369cef8e28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9644352" name="01a0237e-f0cd-70dd-ae29-369cef8e28a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